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58714" w14:textId="1A2B3924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C82375" w:rsidRPr="00C82375">
        <w:t>2</w:t>
      </w:r>
      <w:r w:rsidRPr="00C82375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F1D952" w14:textId="148211AA" w:rsidR="00286C4F" w:rsidRDefault="00286C4F" w:rsidP="00286C4F">
      <w:r>
        <w:t xml:space="preserve">De gegadigde dient in onderstaande tabel informatie over het betreffende referentiewerk in te vullen. </w:t>
      </w:r>
    </w:p>
    <w:p w14:paraId="3B458716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91"/>
        <w:gridCol w:w="4712"/>
      </w:tblGrid>
      <w:tr w:rsidR="00AA4669" w14:paraId="3B458719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18" w14:textId="777ED297" w:rsidR="00AA4669" w:rsidRPr="00271F1A" w:rsidRDefault="00AA4669">
            <w:pPr>
              <w:rPr>
                <w:b/>
              </w:rPr>
            </w:pPr>
            <w:r w:rsidRPr="00271F1A">
              <w:rPr>
                <w:b/>
                <w:color w:val="FFFFFF" w:themeColor="background1"/>
                <w:sz w:val="24"/>
              </w:rPr>
              <w:t>Inschrijver</w:t>
            </w:r>
            <w:r w:rsidR="00DE4CC0">
              <w:rPr>
                <w:b/>
                <w:color w:val="FFFFFF" w:themeColor="background1"/>
                <w:sz w:val="24"/>
              </w:rPr>
              <w:t xml:space="preserve"> / gegadigde</w:t>
            </w:r>
          </w:p>
        </w:tc>
      </w:tr>
      <w:tr w:rsidR="002B1E26" w14:paraId="3B45871D" w14:textId="77777777" w:rsidTr="00F7515C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1B" w14:textId="00537E7C" w:rsidR="002B1E26" w:rsidRDefault="002B1E26">
            <w:r>
              <w:t>Bedrijfsnaam: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-1487384631"/>
              <w:placeholder>
                <w:docPart w:val="597517ABAF7D46698C694093888F48DE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0FA9E9DA" w14:textId="28A2A0CB" w:rsidR="002B1E26" w:rsidRDefault="002B1E26" w:rsidP="002B1E26">
                <w:pPr>
                  <w:rPr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1C" w14:textId="137DBDDF" w:rsidR="002B1E26" w:rsidRDefault="002B1E26">
            <w:pPr>
              <w:rPr>
                <w:highlight w:val="lightGray"/>
              </w:rPr>
            </w:pPr>
          </w:p>
        </w:tc>
      </w:tr>
      <w:tr w:rsidR="002B1E26" w14:paraId="3B458721" w14:textId="77777777" w:rsidTr="00F7515C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1F" w14:textId="609887DF" w:rsidR="002B1E26" w:rsidRDefault="002B1E26" w:rsidP="00742BDB">
            <w:r>
              <w:t xml:space="preserve">Adres / </w:t>
            </w:r>
            <w:r w:rsidR="00742BDB">
              <w:t>p</w:t>
            </w:r>
            <w:r>
              <w:t>ostcode vestigingsplaats</w:t>
            </w:r>
            <w:r w:rsidR="00742BDB">
              <w:t xml:space="preserve"> gegadigde: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1524280361"/>
              <w:placeholder>
                <w:docPart w:val="6CF85A7F11B24DADABEB49C58ACABA5A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14B63724" w14:textId="30B38248" w:rsidR="002B1E26" w:rsidRPr="00F70A54" w:rsidRDefault="00F70A54" w:rsidP="002B1E26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20" w14:textId="0832C207" w:rsidR="002B1E26" w:rsidRDefault="002B1E26">
            <w:pPr>
              <w:rPr>
                <w:highlight w:val="lightGray"/>
              </w:rPr>
            </w:pPr>
          </w:p>
        </w:tc>
      </w:tr>
      <w:tr w:rsidR="00AA4669" w14:paraId="3B458724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23" w14:textId="77777777" w:rsidR="00AA4669" w:rsidRPr="00271F1A" w:rsidRDefault="00AA4669">
            <w:pPr>
              <w:rPr>
                <w:b/>
              </w:rPr>
            </w:pPr>
            <w:r w:rsidRPr="00271F1A">
              <w:rPr>
                <w:b/>
                <w:color w:val="FFFFFF" w:themeColor="background1"/>
                <w:sz w:val="24"/>
              </w:rPr>
              <w:t xml:space="preserve">Referentieproject </w:t>
            </w:r>
          </w:p>
        </w:tc>
      </w:tr>
      <w:tr w:rsidR="002B1E26" w14:paraId="3B45872C" w14:textId="77777777" w:rsidTr="00F7515C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2A" w14:textId="3595341C" w:rsidR="002B1E26" w:rsidRDefault="002B1E26">
            <w:r>
              <w:t>Referentieproject (naam)</w:t>
            </w:r>
            <w:r w:rsidR="00F7515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-1804229230"/>
              <w:placeholder>
                <w:docPart w:val="7948849A20DE42F39BC70DB85854FA7A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47B7795A" w14:textId="6D44D0AF" w:rsidR="00742BDB" w:rsidRPr="00F70A54" w:rsidRDefault="00F70A54" w:rsidP="00742BDB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2B" w14:textId="7A965ACF" w:rsidR="002B1E26" w:rsidRDefault="002B1E26">
            <w:pPr>
              <w:rPr>
                <w:highlight w:val="lightGray"/>
              </w:rPr>
            </w:pPr>
          </w:p>
        </w:tc>
      </w:tr>
      <w:tr w:rsidR="002B1E26" w14:paraId="3B458736" w14:textId="77777777" w:rsidTr="00F7515C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2E" w14:textId="77777777" w:rsidR="002B1E26" w:rsidRDefault="002B1E26">
            <w:r>
              <w:t>Referentie heeft betrekking op:</w:t>
            </w:r>
          </w:p>
          <w:p w14:paraId="3B45872F" w14:textId="77777777" w:rsidR="002B1E26" w:rsidRDefault="002B1E26">
            <w:r>
              <w:t xml:space="preserve"> </w:t>
            </w:r>
          </w:p>
          <w:p w14:paraId="3B458730" w14:textId="28D7B871" w:rsidR="002B1E26" w:rsidRPr="00AA4669" w:rsidRDefault="002B1E26" w:rsidP="00BA5BCA">
            <w:pPr>
              <w:spacing w:line="240" w:lineRule="auto"/>
              <w:rPr>
                <w:i/>
              </w:rPr>
            </w:pPr>
            <w:r w:rsidRPr="00742BDB">
              <w:rPr>
                <w:i/>
                <w:sz w:val="18"/>
              </w:rPr>
              <w:t>D.m.v. bijlage 3 onderbouwt u waarom u van mening bent dat dit referentiewerk invulling geeft aan de competentie en/of criterium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55D4" w14:textId="4E78178A" w:rsidR="002B1E26" w:rsidRPr="00E949D9" w:rsidRDefault="00720E51" w:rsidP="00FF24F5">
            <w:pPr>
              <w:rPr>
                <w:b/>
              </w:rPr>
            </w:pPr>
            <w:sdt>
              <w:sdtPr>
                <w:rPr>
                  <w:b/>
                </w:rPr>
                <w:id w:val="1818295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E949D9">
              <w:rPr>
                <w:b/>
              </w:rPr>
              <w:t xml:space="preserve">  Kerncompetentie A</w:t>
            </w:r>
          </w:p>
          <w:p w14:paraId="316E9356" w14:textId="10DCC161" w:rsidR="002B1E26" w:rsidRPr="00E949D9" w:rsidRDefault="00720E51" w:rsidP="00FF24F5">
            <w:pPr>
              <w:rPr>
                <w:b/>
              </w:rPr>
            </w:pPr>
            <w:sdt>
              <w:sdtPr>
                <w:rPr>
                  <w:b/>
                </w:rPr>
                <w:id w:val="-10365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E949D9">
              <w:rPr>
                <w:b/>
              </w:rPr>
              <w:t xml:space="preserve">  Kerncompetentie B</w:t>
            </w:r>
          </w:p>
          <w:p w14:paraId="7A1724AD" w14:textId="77777777" w:rsidR="002B1E26" w:rsidRPr="00FD68FB" w:rsidRDefault="002B1E26" w:rsidP="00FF24F5"/>
          <w:p w14:paraId="64E70A44" w14:textId="30C24CE6" w:rsidR="002B1E26" w:rsidRPr="008677C0" w:rsidRDefault="00720E51" w:rsidP="00FF24F5">
            <w:pPr>
              <w:rPr>
                <w:b/>
              </w:rPr>
            </w:pPr>
            <w:sdt>
              <w:sdtPr>
                <w:rPr>
                  <w:b/>
                </w:rPr>
                <w:id w:val="5582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4533">
              <w:rPr>
                <w:b/>
              </w:rPr>
              <w:t xml:space="preserve">  Selectiecriterium 1</w:t>
            </w:r>
            <w:r w:rsidR="002B1E26" w:rsidRPr="008677C0">
              <w:rPr>
                <w:b/>
              </w:rPr>
              <w:t xml:space="preserve"> </w:t>
            </w:r>
          </w:p>
          <w:p w14:paraId="0E81B1A4" w14:textId="139CDEDF" w:rsidR="002B1E26" w:rsidRPr="008677C0" w:rsidRDefault="00720E51" w:rsidP="00FF24F5">
            <w:pPr>
              <w:rPr>
                <w:b/>
              </w:rPr>
            </w:pPr>
            <w:sdt>
              <w:sdtPr>
                <w:rPr>
                  <w:b/>
                </w:rPr>
                <w:id w:val="317624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44533">
              <w:rPr>
                <w:b/>
              </w:rPr>
              <w:t xml:space="preserve">  Selectiecriterium 2</w:t>
            </w:r>
          </w:p>
          <w:p w14:paraId="20889960" w14:textId="4FB58A48" w:rsidR="002B1E26" w:rsidRDefault="00720E51" w:rsidP="00FF24F5">
            <w:pPr>
              <w:rPr>
                <w:b/>
              </w:rPr>
            </w:pPr>
            <w:sdt>
              <w:sdtPr>
                <w:rPr>
                  <w:b/>
                </w:rPr>
                <w:id w:val="385842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8677C0">
              <w:rPr>
                <w:b/>
              </w:rPr>
              <w:t xml:space="preserve">  Selectiecriterium </w:t>
            </w:r>
            <w:r w:rsidR="00244533">
              <w:rPr>
                <w:b/>
              </w:rPr>
              <w:t>3</w:t>
            </w:r>
          </w:p>
          <w:p w14:paraId="3B458735" w14:textId="52EAE57B" w:rsidR="002B1E26" w:rsidRPr="00AA4669" w:rsidRDefault="00720E51">
            <w:pPr>
              <w:rPr>
                <w:b/>
              </w:rPr>
            </w:pPr>
            <w:sdt>
              <w:sdtPr>
                <w:rPr>
                  <w:b/>
                </w:rPr>
                <w:id w:val="819469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660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2B1E26" w:rsidRPr="008677C0">
              <w:rPr>
                <w:b/>
              </w:rPr>
              <w:t xml:space="preserve">  Selectiecriterium </w:t>
            </w:r>
            <w:r w:rsidR="00244533">
              <w:rPr>
                <w:b/>
              </w:rPr>
              <w:t>4</w:t>
            </w:r>
          </w:p>
        </w:tc>
      </w:tr>
      <w:tr w:rsidR="00AA4669" w14:paraId="3B458739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38" w14:textId="77777777" w:rsidR="00AA4669" w:rsidRDefault="00AA4669">
            <w:r w:rsidRPr="00271F1A">
              <w:rPr>
                <w:b/>
                <w:color w:val="FFFFFF" w:themeColor="background1"/>
                <w:sz w:val="24"/>
              </w:rPr>
              <w:t>Naam en adres opdrachtgever:</w:t>
            </w:r>
          </w:p>
        </w:tc>
      </w:tr>
      <w:tr w:rsidR="002B1E26" w14:paraId="3B45873D" w14:textId="77777777" w:rsidTr="00F70A54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3B" w14:textId="3F122153" w:rsidR="002B1E26" w:rsidRDefault="00742BDB">
            <w:r>
              <w:t>Bedrijfsnaam opdrachtgever</w:t>
            </w:r>
            <w:r w:rsidR="00F7515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  <w:highlight w:val="lightGray"/>
              </w:rPr>
              <w:id w:val="381605583"/>
              <w:placeholder>
                <w:docPart w:val="BC861EF948F94872A87095C69AD81B95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3C" w14:textId="41377C37" w:rsidR="002B1E26" w:rsidRPr="00F70A54" w:rsidRDefault="00F70A54" w:rsidP="00AA4669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41" w14:textId="77777777" w:rsidTr="00F70A54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3F" w14:textId="17AF560B" w:rsidR="002B1E26" w:rsidRDefault="002B1E26">
            <w:r>
              <w:t xml:space="preserve">Contactpersonen bij </w:t>
            </w:r>
            <w:r w:rsidR="00742BDB">
              <w:t xml:space="preserve">of namens </w:t>
            </w:r>
            <w:r>
              <w:t>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F2C1F" w14:textId="77777777" w:rsidR="002B1E26" w:rsidRPr="00286C4F" w:rsidRDefault="002B1E26" w:rsidP="002B1E26">
            <w:r w:rsidRPr="00286C4F">
              <w:t xml:space="preserve">Naam </w:t>
            </w:r>
            <w:r>
              <w:t xml:space="preserve">contactpersoon </w:t>
            </w:r>
            <w:r w:rsidRPr="00286C4F">
              <w:t>opdrachtgever:</w:t>
            </w:r>
          </w:p>
          <w:sdt>
            <w:sdtPr>
              <w:rPr>
                <w:rStyle w:val="Stijl1"/>
                <w:highlight w:val="lightGray"/>
              </w:rPr>
              <w:id w:val="-1220590823"/>
              <w:placeholder>
                <w:docPart w:val="BFC520B1C93E4C32B87A637A25C39AB4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5A3FB329" w14:textId="7717B4E7" w:rsidR="002B1E26" w:rsidRPr="00F70A54" w:rsidRDefault="00F70A54" w:rsidP="002B1E26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2BBDB15" w14:textId="77777777" w:rsidR="002B1E26" w:rsidRDefault="002B1E26" w:rsidP="002B1E26"/>
          <w:p w14:paraId="113625C2" w14:textId="36A6A95B" w:rsidR="002B1E26" w:rsidRPr="00286C4F" w:rsidRDefault="002B1E26" w:rsidP="002B1E26">
            <w:r w:rsidRPr="00286C4F">
              <w:t xml:space="preserve">Naam </w:t>
            </w:r>
            <w:r>
              <w:t>projectleider</w:t>
            </w:r>
            <w:r w:rsidRPr="00286C4F">
              <w:t>:</w:t>
            </w:r>
          </w:p>
          <w:sdt>
            <w:sdtPr>
              <w:rPr>
                <w:rStyle w:val="Stijl1"/>
                <w:highlight w:val="lightGray"/>
              </w:rPr>
              <w:id w:val="1441176810"/>
              <w:placeholder>
                <w:docPart w:val="8FEAF9705E254CAF95BCA7F80BABBDD4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40" w14:textId="38C0D958" w:rsidR="002B1E26" w:rsidRPr="00F70A54" w:rsidRDefault="00F70A54" w:rsidP="002B1E26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47" w14:textId="77777777" w:rsidTr="00F70A54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43" w14:textId="22413918" w:rsidR="002B1E26" w:rsidRDefault="002B1E26" w:rsidP="00742BDB">
            <w:r>
              <w:t>Contactgegevens contactperso</w:t>
            </w:r>
            <w:r w:rsidR="00742BDB">
              <w:t>nen</w:t>
            </w:r>
            <w:r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BB4D" w14:textId="7F37F8C4" w:rsidR="00742BDB" w:rsidRPr="00286C4F" w:rsidRDefault="00742BDB" w:rsidP="00742BDB">
            <w:r>
              <w:t>E-mail en telefoonnummer opdrachtgever</w:t>
            </w:r>
            <w:r w:rsidRPr="00286C4F">
              <w:t>:</w:t>
            </w:r>
          </w:p>
          <w:sdt>
            <w:sdtPr>
              <w:rPr>
                <w:rStyle w:val="Stijl1"/>
                <w:highlight w:val="lightGray"/>
              </w:rPr>
              <w:id w:val="-1051467418"/>
              <w:placeholder>
                <w:docPart w:val="DDE64F84CA1D435F91E92427EA3469E9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10F03F8F" w14:textId="39D77296" w:rsidR="00742BDB" w:rsidRPr="00F70A54" w:rsidRDefault="00F70A54" w:rsidP="00742BDB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6BC30878" w14:textId="77777777" w:rsidR="00742BDB" w:rsidRDefault="00742BDB" w:rsidP="00742BDB"/>
          <w:p w14:paraId="3428D449" w14:textId="5AC48F1A" w:rsidR="00742BDB" w:rsidRPr="00286C4F" w:rsidRDefault="00742BDB" w:rsidP="00742BDB">
            <w:r>
              <w:t>E-mail en telefoonnummer projectleider</w:t>
            </w:r>
            <w:r w:rsidRPr="00286C4F">
              <w:t>:</w:t>
            </w:r>
          </w:p>
          <w:sdt>
            <w:sdtPr>
              <w:rPr>
                <w:rStyle w:val="Stijl1"/>
                <w:highlight w:val="lightGray"/>
              </w:rPr>
              <w:id w:val="-557244618"/>
              <w:placeholder>
                <w:docPart w:val="267F9EFBF4A74C198C367D91E9241AC7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2C7AED2A" w14:textId="3AEF92CA" w:rsidR="002B1E26" w:rsidRPr="00F70A54" w:rsidRDefault="00F70A54" w:rsidP="00F70A54">
                <w:pPr>
                  <w:rPr>
                    <w:color w:val="1F497D" w:themeColor="text2"/>
                    <w:highlight w:val="lightGray"/>
                  </w:rPr>
                </w:pPr>
                <w:r w:rsidRPr="00053A37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46" w14:textId="00AA9DF8" w:rsidR="00742BDB" w:rsidRDefault="00742BDB" w:rsidP="00742BDB">
            <w:pPr>
              <w:tabs>
                <w:tab w:val="left" w:pos="3220"/>
              </w:tabs>
              <w:rPr>
                <w:highlight w:val="lightGray"/>
              </w:rPr>
            </w:pPr>
          </w:p>
        </w:tc>
      </w:tr>
      <w:tr w:rsidR="00AA4669" w14:paraId="3B45874A" w14:textId="77777777" w:rsidTr="00271F1A">
        <w:trPr>
          <w:cantSplit/>
        </w:trPr>
        <w:tc>
          <w:tcPr>
            <w:tcW w:w="8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B458749" w14:textId="77777777" w:rsidR="00AA4669" w:rsidRDefault="00AA4669">
            <w:r w:rsidRPr="00271F1A">
              <w:rPr>
                <w:b/>
                <w:color w:val="FFFFFF" w:themeColor="background1"/>
                <w:sz w:val="24"/>
              </w:rPr>
              <w:lastRenderedPageBreak/>
              <w:t>Nadere informatie referentieproject</w:t>
            </w:r>
          </w:p>
        </w:tc>
      </w:tr>
      <w:tr w:rsidR="002B1E26" w14:paraId="3B458750" w14:textId="77777777" w:rsidTr="00EE18D0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874638" w14:textId="69F4F4E0" w:rsidR="002B1E26" w:rsidRDefault="00742BDB">
            <w:r>
              <w:t xml:space="preserve">Adresgegevens </w:t>
            </w:r>
            <w:r w:rsidR="002B1E26">
              <w:t>van het referentiewerk</w:t>
            </w:r>
            <w:r>
              <w:t>:</w:t>
            </w:r>
          </w:p>
          <w:p w14:paraId="756318CD" w14:textId="77777777" w:rsidR="00742BDB" w:rsidRDefault="00742BDB"/>
          <w:p w14:paraId="33150C37" w14:textId="018F13DF" w:rsidR="00742BDB" w:rsidRDefault="00742BDB" w:rsidP="00742BDB">
            <w:pPr>
              <w:spacing w:line="240" w:lineRule="auto"/>
              <w:rPr>
                <w:i/>
                <w:sz w:val="16"/>
              </w:rPr>
            </w:pPr>
            <w:r w:rsidRPr="00742BDB">
              <w:rPr>
                <w:i/>
                <w:sz w:val="16"/>
              </w:rPr>
              <w:t>Als bijlage kunt u op 1 A4 een situatietekening of kaart (bijv. Google Maps) aanleveren met daarop aangeduid de locatie van het werkgebied.</w:t>
            </w:r>
            <w:r w:rsidR="00DE4CC0">
              <w:rPr>
                <w:i/>
                <w:sz w:val="16"/>
              </w:rPr>
              <w:t xml:space="preserve"> Het verzoek om dit blad te combineren tot 1 bestand met dit document.</w:t>
            </w:r>
          </w:p>
          <w:p w14:paraId="3B45874C" w14:textId="75BB7218" w:rsidR="00742BDB" w:rsidRPr="00742BDB" w:rsidRDefault="00742BDB" w:rsidP="00742BDB">
            <w:pPr>
              <w:spacing w:line="240" w:lineRule="auto"/>
              <w:rPr>
                <w:i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sdt>
            <w:sdtPr>
              <w:rPr>
                <w:rStyle w:val="Stijl1"/>
              </w:rPr>
              <w:id w:val="-490791758"/>
              <w:placeholder>
                <w:docPart w:val="AECA0EB1ABBD471192F20177034F2571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4F" w14:textId="3556D678" w:rsidR="002B1E26" w:rsidRPr="00EE18D0" w:rsidRDefault="00F70A54" w:rsidP="00742BDB">
                <w:pPr>
                  <w:rPr>
                    <w:color w:val="1F497D" w:themeColor="text2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54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52" w14:textId="6833E255" w:rsidR="002B1E26" w:rsidRDefault="002B1E26">
            <w:r>
              <w:t>Datum van de opdrachtverlening</w:t>
            </w:r>
            <w:r w:rsidR="00F70A54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1639757832"/>
              <w:placeholder>
                <w:docPart w:val="A32468D11D5F4A0AA4DC79D87FAC3221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B458753" w14:textId="437BC4C8" w:rsidR="002B1E26" w:rsidRPr="00EE18D0" w:rsidRDefault="00F7515C">
                <w:pPr>
                  <w:rPr>
                    <w:color w:val="1F497D" w:themeColor="text2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</w:tc>
      </w:tr>
      <w:tr w:rsidR="002B1E26" w14:paraId="3B458758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56" w14:textId="3DEA948E" w:rsidR="002B1E26" w:rsidRDefault="002B1E26">
            <w:r>
              <w:t>Aannemingssom</w:t>
            </w:r>
            <w:r w:rsidR="00F7515C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8757" w14:textId="41409C16" w:rsidR="002B1E26" w:rsidRPr="00EE18D0" w:rsidRDefault="002B1E26" w:rsidP="00F70A54"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1916430023"/>
                <w:placeholder>
                  <w:docPart w:val="4E925808431D406B9ABE1CD2072327EB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="00F70A54"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="00F70A54" w:rsidRPr="00EE18D0">
              <w:t xml:space="preserve"> </w:t>
            </w:r>
            <w:r w:rsidRPr="00EE18D0">
              <w:rPr>
                <w:color w:val="1F497D" w:themeColor="text2"/>
              </w:rPr>
              <w:t>(excl. BTW)</w:t>
            </w:r>
          </w:p>
        </w:tc>
      </w:tr>
      <w:tr w:rsidR="002B1E26" w14:paraId="3B45875C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5A" w14:textId="6B51E02D" w:rsidR="002B1E26" w:rsidRDefault="002B1E26">
            <w:r>
              <w:t>Gefactureerd bedrag (excl. BTW)</w:t>
            </w:r>
            <w:r w:rsidR="00F7515C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875B" w14:textId="16387A95" w:rsidR="002B1E26" w:rsidRPr="00EE18D0" w:rsidRDefault="00F7515C">
            <w:pPr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-491026936"/>
                <w:placeholder>
                  <w:docPart w:val="7A6E987F253F46F2A2F2F24F07F01FF5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="00EE18D0"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(incl. meer- en minderwerk en excl. BTW)</w:t>
            </w:r>
          </w:p>
        </w:tc>
      </w:tr>
      <w:tr w:rsidR="002B1E26" w14:paraId="3B458760" w14:textId="77777777" w:rsidTr="00EE18D0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5E" w14:textId="37FCF089" w:rsidR="002B1E26" w:rsidRDefault="002B1E26">
            <w:r>
              <w:t>Oorspronkelijke opleverdatum bij opdrachtverstrekking</w:t>
            </w:r>
            <w:r w:rsidR="00F7515C">
              <w:t>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-872844788"/>
              <w:placeholder>
                <w:docPart w:val="CA8C1851B48B46E3B9DF25001BDF6F25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3FA9821C" w14:textId="77777777" w:rsidR="00F7515C" w:rsidRPr="00EE18D0" w:rsidRDefault="00F7515C" w:rsidP="00F7515C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5F" w14:textId="7DD16AD9" w:rsidR="002B1E26" w:rsidRPr="00EE18D0" w:rsidRDefault="002B1E26"/>
        </w:tc>
      </w:tr>
      <w:tr w:rsidR="002B1E26" w14:paraId="3B458765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62" w14:textId="77777777" w:rsidR="002B1E26" w:rsidRDefault="002B1E26">
            <w:r>
              <w:t>Datum van oplevering</w:t>
            </w:r>
          </w:p>
          <w:p w14:paraId="3B458763" w14:textId="77777777" w:rsidR="002B1E26" w:rsidRDefault="002B1E26"/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516511774"/>
              <w:placeholder>
                <w:docPart w:val="1F9D84EAA6C24AC49F312E84C8AA6753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6BB74074" w14:textId="77777777" w:rsidR="00F7515C" w:rsidRPr="00EE18D0" w:rsidRDefault="00F7515C" w:rsidP="00F7515C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64" w14:textId="3850D0BE" w:rsidR="002B1E26" w:rsidRPr="00EE18D0" w:rsidRDefault="002B1E26"/>
        </w:tc>
      </w:tr>
      <w:tr w:rsidR="002B1E26" w14:paraId="3B45876A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67" w14:textId="77777777" w:rsidR="002B1E26" w:rsidRDefault="002B1E26">
            <w:r>
              <w:t>Contractvorm:</w:t>
            </w:r>
          </w:p>
          <w:p w14:paraId="3B458768" w14:textId="77777777" w:rsidR="002B1E26" w:rsidRDefault="002B1E26"/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2080786437"/>
              <w:placeholder>
                <w:docPart w:val="FBED01D1D70C4D8AB5EF88F2BDF827A1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18B3D18F" w14:textId="77777777" w:rsidR="00F7515C" w:rsidRPr="00EE18D0" w:rsidRDefault="00F7515C" w:rsidP="00F7515C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69" w14:textId="128CC8E3" w:rsidR="002B1E26" w:rsidRPr="00EE18D0" w:rsidRDefault="002B1E26"/>
        </w:tc>
      </w:tr>
      <w:tr w:rsidR="002B1E26" w14:paraId="3B45876E" w14:textId="77777777" w:rsidTr="00EE18D0">
        <w:trPr>
          <w:cantSplit/>
        </w:trPr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6C" w14:textId="77777777" w:rsidR="002B1E26" w:rsidRDefault="002B1E26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2"/>
              </w:rPr>
              <w:id w:val="934933904"/>
              <w:placeholder>
                <w:docPart w:val="DE3D257C817548BE97A46D99FBC14BF2"/>
              </w:placeholder>
              <w:showingPlcHdr/>
              <w:dropDownList>
                <w:listItem w:displayText="Ja" w:value="Ja"/>
                <w:listItem w:displayText="Nee" w:value="Nee"/>
              </w:dropDownList>
            </w:sdtPr>
            <w:sdtEndPr>
              <w:rPr>
                <w:rStyle w:val="Standaardalinea-lettertype"/>
                <w:color w:val="808080" w:themeColor="background1" w:themeShade="80"/>
              </w:rPr>
            </w:sdtEndPr>
            <w:sdtContent>
              <w:p w14:paraId="3B45876D" w14:textId="1D9B6DF4" w:rsidR="002B1E26" w:rsidRPr="00EE18D0" w:rsidRDefault="00F7515C" w:rsidP="00F7515C">
                <w:pPr>
                  <w:rPr>
                    <w:color w:val="808080" w:themeColor="background1" w:themeShade="80"/>
                  </w:rPr>
                </w:pPr>
                <w:r w:rsidRPr="00EE18D0">
                  <w:rPr>
                    <w:rStyle w:val="Tekstvantijdelijkeaanduiding"/>
                  </w:rPr>
                  <w:t>Ja/nee? Indien ja &gt;&gt; hieronder invullen</w:t>
                </w:r>
              </w:p>
            </w:sdtContent>
          </w:sdt>
        </w:tc>
      </w:tr>
      <w:tr w:rsidR="002B1E26" w14:paraId="3B458772" w14:textId="77777777" w:rsidTr="00EE18D0">
        <w:trPr>
          <w:cantSplit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458770" w14:textId="502C36F5" w:rsidR="002B1E26" w:rsidRDefault="002B1E26">
            <w:r>
              <w:t>De namen van de overige participanten in het samenwerkingsverband</w:t>
            </w:r>
            <w:r w:rsidR="004D5514">
              <w:t>: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1793248274"/>
              <w:placeholder>
                <w:docPart w:val="B91326BED9554509AAAAFC9468F7ED5A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20844444" w14:textId="77777777" w:rsidR="004D5514" w:rsidRPr="00EE18D0" w:rsidRDefault="004D5514" w:rsidP="004D5514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71" w14:textId="5E9FD9C1" w:rsidR="002B1E26" w:rsidRPr="00EE18D0" w:rsidRDefault="002B1E26"/>
        </w:tc>
      </w:tr>
      <w:tr w:rsidR="002B1E26" w14:paraId="3B458776" w14:textId="77777777" w:rsidTr="00EE18D0">
        <w:trPr>
          <w:cantSplit/>
          <w:trHeight w:val="2072"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042FF4" w14:textId="5E595722" w:rsidR="00EE18D0" w:rsidRDefault="002B1E26">
            <w:r>
              <w:t>Omschrijving van de werkzaamheden dat binnen het referentiewerk is verricht</w:t>
            </w:r>
            <w:r w:rsidR="00EE18D0">
              <w:t>. Verdeeld in: uitgevoerd door</w:t>
            </w:r>
            <w:r>
              <w:t xml:space="preserve"> de gegadigde</w:t>
            </w:r>
            <w:r w:rsidR="00EE18D0">
              <w:t>, onderaannemers en eventueel een combinant</w:t>
            </w:r>
            <w:r>
              <w:t>.</w:t>
            </w:r>
            <w:r w:rsidR="00EE18D0">
              <w:t xml:space="preserve"> </w:t>
            </w:r>
          </w:p>
          <w:p w14:paraId="3B458774" w14:textId="1F314051" w:rsidR="002B1E26" w:rsidRDefault="002B1E26"/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sdt>
            <w:sdtPr>
              <w:rPr>
                <w:rStyle w:val="Stijl1"/>
              </w:rPr>
              <w:id w:val="-1035808996"/>
              <w:placeholder>
                <w:docPart w:val="D4A4A360DEBC46E88740D8C7C5CB8A05"/>
              </w:placeholder>
              <w:showingPlcHdr/>
              <w:text/>
            </w:sdtPr>
            <w:sdtEndPr>
              <w:rPr>
                <w:rStyle w:val="Standaardalinea-lettertype"/>
                <w:color w:val="auto"/>
              </w:rPr>
            </w:sdtEndPr>
            <w:sdtContent>
              <w:p w14:paraId="6B4EA84B" w14:textId="77777777" w:rsidR="00BF2442" w:rsidRPr="00EE18D0" w:rsidRDefault="00BF2442" w:rsidP="00BF2442">
                <w:pPr>
                  <w:rPr>
                    <w:rStyle w:val="Stijl1"/>
                  </w:rPr>
                </w:pPr>
                <w:r w:rsidRPr="00EE18D0">
                  <w:rPr>
                    <w:rStyle w:val="Tekstvantijdelijkeaanduiding"/>
                  </w:rPr>
                  <w:t>Klik om tekst in te voeren.</w:t>
                </w:r>
              </w:p>
            </w:sdtContent>
          </w:sdt>
          <w:p w14:paraId="3B458775" w14:textId="637D8344" w:rsidR="002B1E26" w:rsidRPr="00EE18D0" w:rsidRDefault="002B1E26"/>
        </w:tc>
      </w:tr>
      <w:tr w:rsidR="002B1E26" w14:paraId="3B45877E" w14:textId="77777777" w:rsidTr="00EE18D0">
        <w:trPr>
          <w:cantSplit/>
          <w:trHeight w:val="2371"/>
        </w:trPr>
        <w:tc>
          <w:tcPr>
            <w:tcW w:w="39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778" w14:textId="77777777" w:rsidR="002B1E26" w:rsidRDefault="002B1E26">
            <w:r>
              <w:lastRenderedPageBreak/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8779" w14:textId="4A222717" w:rsidR="002B1E26" w:rsidRPr="00EE18D0" w:rsidRDefault="00EE18D0">
            <w:pPr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657573231"/>
                <w:placeholder>
                  <w:docPart w:val="B0FAF81C403E4C4A86ABB28FFDD822A2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van de werkzaamheden uitgevoerd door de gegadigde.</w:t>
            </w:r>
          </w:p>
          <w:p w14:paraId="2B9B7C66" w14:textId="4BDDE79C" w:rsidR="00EE18D0" w:rsidRPr="00EE18D0" w:rsidRDefault="00EE18D0">
            <w:pPr>
              <w:rPr>
                <w:color w:val="1F497D" w:themeColor="text2"/>
              </w:rPr>
            </w:pPr>
          </w:p>
          <w:p w14:paraId="4850A846" w14:textId="7FFBBD0C" w:rsidR="00EE18D0" w:rsidRPr="00EE18D0" w:rsidRDefault="00EE18D0" w:rsidP="00EE18D0">
            <w:pPr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-266457900"/>
                <w:placeholder>
                  <w:docPart w:val="F398CD08AFCC465591A7379A1260ADB3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van de werkzaamheden uitgevoerd door onderaannemers.</w:t>
            </w:r>
          </w:p>
          <w:p w14:paraId="6C83DE8B" w14:textId="616D44D3" w:rsidR="00EE18D0" w:rsidRPr="00EE18D0" w:rsidRDefault="00EE18D0">
            <w:pPr>
              <w:rPr>
                <w:color w:val="1F497D" w:themeColor="text2"/>
              </w:rPr>
            </w:pPr>
          </w:p>
          <w:p w14:paraId="37F643CC" w14:textId="560A4E14" w:rsidR="00EE18D0" w:rsidRPr="00EE18D0" w:rsidRDefault="00EE18D0">
            <w:pPr>
              <w:rPr>
                <w:color w:val="1F497D" w:themeColor="text2"/>
              </w:rPr>
            </w:pPr>
            <w:r w:rsidRPr="00EE18D0">
              <w:rPr>
                <w:i/>
                <w:color w:val="1F497D" w:themeColor="text2"/>
              </w:rPr>
              <w:t>Indien van toepassing:</w:t>
            </w:r>
          </w:p>
          <w:p w14:paraId="6A6F2FA9" w14:textId="605D0990" w:rsidR="002B1E26" w:rsidRPr="00EE18D0" w:rsidRDefault="00EE18D0" w:rsidP="00EE18D0">
            <w:pPr>
              <w:rPr>
                <w:color w:val="1F497D" w:themeColor="text2"/>
              </w:rPr>
            </w:pPr>
            <w:r w:rsidRPr="00EE18D0">
              <w:rPr>
                <w:color w:val="1F497D" w:themeColor="text2"/>
              </w:rPr>
              <w:t>€</w:t>
            </w:r>
            <w:r w:rsidRPr="00EE18D0">
              <w:t xml:space="preserve"> </w:t>
            </w:r>
            <w:sdt>
              <w:sdtPr>
                <w:rPr>
                  <w:rStyle w:val="Stijl3"/>
                </w:rPr>
                <w:id w:val="801500771"/>
                <w:placeholder>
                  <w:docPart w:val="FD9E8D3355AB4EB9AAF960AC146DB039"/>
                </w:placeholder>
                <w:showingPlcHdr/>
                <w:text/>
              </w:sdtPr>
              <w:sdtEndPr>
                <w:rPr>
                  <w:rStyle w:val="Standaardalinea-lettertype"/>
                  <w:color w:val="auto"/>
                </w:rPr>
              </w:sdtEndPr>
              <w:sdtContent>
                <w:r w:rsidRPr="00EE18D0">
                  <w:rPr>
                    <w:rStyle w:val="Tekstvantijdelijkeaanduiding"/>
                  </w:rPr>
                  <w:t>xx.xxx.xxx</w:t>
                </w:r>
              </w:sdtContent>
            </w:sdt>
            <w:r w:rsidRPr="00EE18D0">
              <w:t xml:space="preserve"> </w:t>
            </w:r>
            <w:r w:rsidRPr="00EE18D0">
              <w:rPr>
                <w:color w:val="1F497D" w:themeColor="text2"/>
              </w:rPr>
              <w:t>van de werkzaamheden uitgevoerd door de combinant.</w:t>
            </w:r>
          </w:p>
          <w:p w14:paraId="3B45877D" w14:textId="6BB3C3E6" w:rsidR="00EE18D0" w:rsidRPr="00EE18D0" w:rsidRDefault="00EE18D0" w:rsidP="00EE18D0"/>
        </w:tc>
      </w:tr>
    </w:tbl>
    <w:p w14:paraId="3B45877F" w14:textId="77777777" w:rsidR="00583EA0" w:rsidRDefault="00583EA0" w:rsidP="00583EA0">
      <w:pPr>
        <w:pStyle w:val="colofontitel"/>
      </w:pPr>
    </w:p>
    <w:sectPr w:rsidR="00583EA0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5A47D" w14:textId="77777777" w:rsidR="00C82375" w:rsidRDefault="00C82375" w:rsidP="00C82375">
      <w:pPr>
        <w:spacing w:line="240" w:lineRule="auto"/>
      </w:pPr>
      <w:r>
        <w:separator/>
      </w:r>
    </w:p>
  </w:endnote>
  <w:endnote w:type="continuationSeparator" w:id="0">
    <w:p w14:paraId="53D2772D" w14:textId="77777777" w:rsidR="00C82375" w:rsidRDefault="00C82375" w:rsidP="00C82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B21B7" w14:textId="77777777" w:rsidR="00C82375" w:rsidRDefault="00C82375" w:rsidP="00C82375">
      <w:pPr>
        <w:spacing w:line="240" w:lineRule="auto"/>
      </w:pPr>
      <w:r>
        <w:separator/>
      </w:r>
    </w:p>
  </w:footnote>
  <w:footnote w:type="continuationSeparator" w:id="0">
    <w:p w14:paraId="0F9D4C01" w14:textId="77777777" w:rsidR="00C82375" w:rsidRDefault="00C82375" w:rsidP="00C823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3CE13" w14:textId="77777777" w:rsidR="00720E51" w:rsidRDefault="00720E51" w:rsidP="00720E51">
    <w:pPr>
      <w:pStyle w:val="Koptekst"/>
    </w:pPr>
    <w:r>
      <w:t>Gemeente Amsterdam</w:t>
    </w:r>
  </w:p>
  <w:p w14:paraId="6E057C3A" w14:textId="77777777" w:rsidR="00720E51" w:rsidRDefault="00720E51" w:rsidP="00720E51">
    <w:pPr>
      <w:pStyle w:val="Koptekst"/>
    </w:pPr>
  </w:p>
  <w:p w14:paraId="637BA84A" w14:textId="77777777" w:rsidR="00720E51" w:rsidRDefault="00720E51" w:rsidP="00720E51">
    <w:pPr>
      <w:pStyle w:val="Koptekst"/>
    </w:pPr>
    <w:r>
      <w:t xml:space="preserve">Selectieleidraad </w:t>
    </w:r>
  </w:p>
  <w:p w14:paraId="19F41C64" w14:textId="77777777" w:rsidR="00720E51" w:rsidRDefault="00720E51" w:rsidP="00720E51">
    <w:pPr>
      <w:pStyle w:val="Koptekst"/>
    </w:pPr>
    <w:r>
      <w:t>Niet openbare procedure</w:t>
    </w:r>
  </w:p>
  <w:p w14:paraId="2F0E678A" w14:textId="44F1E552" w:rsidR="00720E51" w:rsidRDefault="00720E51" w:rsidP="00720E51">
    <w:pPr>
      <w:pStyle w:val="Koptekst"/>
    </w:pPr>
    <w:r>
      <w:t>Contract AI 2020-0264, Transformatie 'Zandkasteel' AICS 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z4nDXTp5aPhxwblNoBCWIQYl9HI3gQm+YPQa8S/miyVDBOsLhGen/lRG+mCwnwi17bN8w0zuTT5e3oINQYqBQ==" w:salt="MTgw/qvK4BdZWn3xs/s8EA==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A4866"/>
    <w:rsid w:val="000B46D8"/>
    <w:rsid w:val="00177A29"/>
    <w:rsid w:val="002332A1"/>
    <w:rsid w:val="00244533"/>
    <w:rsid w:val="00246DFE"/>
    <w:rsid w:val="00271F1A"/>
    <w:rsid w:val="00286C4F"/>
    <w:rsid w:val="002B1E26"/>
    <w:rsid w:val="002B5524"/>
    <w:rsid w:val="003B3222"/>
    <w:rsid w:val="00424DED"/>
    <w:rsid w:val="00482A4F"/>
    <w:rsid w:val="004D5514"/>
    <w:rsid w:val="00527398"/>
    <w:rsid w:val="00583EA0"/>
    <w:rsid w:val="00632123"/>
    <w:rsid w:val="006E5CC6"/>
    <w:rsid w:val="00720E51"/>
    <w:rsid w:val="00742BDB"/>
    <w:rsid w:val="008104C5"/>
    <w:rsid w:val="008402D9"/>
    <w:rsid w:val="00891C78"/>
    <w:rsid w:val="009175F9"/>
    <w:rsid w:val="009761CF"/>
    <w:rsid w:val="009B0D92"/>
    <w:rsid w:val="00A03098"/>
    <w:rsid w:val="00A3732E"/>
    <w:rsid w:val="00A53085"/>
    <w:rsid w:val="00A56601"/>
    <w:rsid w:val="00AA4669"/>
    <w:rsid w:val="00BA5BCA"/>
    <w:rsid w:val="00BD0C39"/>
    <w:rsid w:val="00BF2442"/>
    <w:rsid w:val="00C70B81"/>
    <w:rsid w:val="00C82375"/>
    <w:rsid w:val="00DE4CC0"/>
    <w:rsid w:val="00EB1492"/>
    <w:rsid w:val="00EE18D0"/>
    <w:rsid w:val="00F12F0D"/>
    <w:rsid w:val="00F16E1D"/>
    <w:rsid w:val="00F70A54"/>
    <w:rsid w:val="00F7515C"/>
    <w:rsid w:val="00FE2507"/>
    <w:rsid w:val="00F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B458714"/>
  <w15:docId w15:val="{1D8F5ADD-839F-4908-9F8A-CBCC3EBB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C8237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82375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C8237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C82375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C82375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AA4669"/>
    <w:rPr>
      <w:color w:val="808080"/>
    </w:rPr>
  </w:style>
  <w:style w:type="character" w:customStyle="1" w:styleId="Stijl1">
    <w:name w:val="Stijl1"/>
    <w:basedOn w:val="Standaardalinea-lettertype"/>
    <w:uiPriority w:val="1"/>
    <w:rsid w:val="00F70A54"/>
    <w:rPr>
      <w:color w:val="1F497D" w:themeColor="text2"/>
    </w:rPr>
  </w:style>
  <w:style w:type="character" w:customStyle="1" w:styleId="Stijl2">
    <w:name w:val="Stijl2"/>
    <w:basedOn w:val="Standaardalinea-lettertype"/>
    <w:uiPriority w:val="1"/>
    <w:rsid w:val="00F7515C"/>
    <w:rPr>
      <w:color w:val="1F497D" w:themeColor="text2"/>
    </w:rPr>
  </w:style>
  <w:style w:type="character" w:customStyle="1" w:styleId="Stijl3">
    <w:name w:val="Stijl3"/>
    <w:basedOn w:val="Standaardalinea-lettertype"/>
    <w:uiPriority w:val="1"/>
    <w:rsid w:val="00EE18D0"/>
    <w:rPr>
      <w:color w:val="1F497D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97517ABAF7D46698C694093888F48D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8755CB1-E9B3-4261-9A0E-41D53C564486}"/>
      </w:docPartPr>
      <w:docPartBody>
        <w:p w:rsidR="00E37E33" w:rsidRDefault="002F2FDC" w:rsidP="002F2FDC">
          <w:pPr>
            <w:pStyle w:val="597517ABAF7D46698C694093888F48DE2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4E925808431D406B9ABE1CD2072327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619683E-805C-4805-93E6-8A253BF398BD}"/>
      </w:docPartPr>
      <w:docPartBody>
        <w:p w:rsidR="00E37E33" w:rsidRDefault="002F2FDC" w:rsidP="002F2FDC">
          <w:pPr>
            <w:pStyle w:val="4E925808431D406B9ABE1CD2072327EB2"/>
          </w:pPr>
          <w:r>
            <w:rPr>
              <w:rStyle w:val="Tekstvantijdelijkeaanduiding"/>
            </w:rPr>
            <w:t>xx.xxx.xxx</w:t>
          </w:r>
        </w:p>
      </w:docPartBody>
    </w:docPart>
    <w:docPart>
      <w:docPartPr>
        <w:name w:val="6CF85A7F11B24DADABEB49C58ACABA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78082AD-54A4-4C9A-9F74-C968AD8154CD}"/>
      </w:docPartPr>
      <w:docPartBody>
        <w:p w:rsidR="00E37E33" w:rsidRDefault="002F2FDC" w:rsidP="002F2FDC">
          <w:pPr>
            <w:pStyle w:val="6CF85A7F11B24DADABEB49C58ACABA5A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7948849A20DE42F39BC70DB85854FA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8DA7E1-8B71-4971-A842-FABB6B876A90}"/>
      </w:docPartPr>
      <w:docPartBody>
        <w:p w:rsidR="00E37E33" w:rsidRDefault="002F2FDC" w:rsidP="002F2FDC">
          <w:pPr>
            <w:pStyle w:val="7948849A20DE42F39BC70DB85854FA7A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BC861EF948F94872A87095C69AD81B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8DF838-011F-4DE0-8C6E-BD7F58E585BA}"/>
      </w:docPartPr>
      <w:docPartBody>
        <w:p w:rsidR="00E37E33" w:rsidRDefault="002F2FDC" w:rsidP="002F2FDC">
          <w:pPr>
            <w:pStyle w:val="BC861EF948F94872A87095C69AD81B95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BFC520B1C93E4C32B87A637A25C39AB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0714F53-A802-4EA4-9E9F-612647D315E9}"/>
      </w:docPartPr>
      <w:docPartBody>
        <w:p w:rsidR="00E37E33" w:rsidRDefault="002F2FDC" w:rsidP="002F2FDC">
          <w:pPr>
            <w:pStyle w:val="BFC520B1C93E4C32B87A637A25C39AB4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8FEAF9705E254CAF95BCA7F80BABBDD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1D8492-C669-4D3E-972C-ED2BC1CC3049}"/>
      </w:docPartPr>
      <w:docPartBody>
        <w:p w:rsidR="00E37E33" w:rsidRDefault="002F2FDC" w:rsidP="002F2FDC">
          <w:pPr>
            <w:pStyle w:val="8FEAF9705E254CAF95BCA7F80BABBDD4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DDE64F84CA1D435F91E92427EA3469E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0D894C-8EFB-4E3A-B2D1-7F63B9A260C8}"/>
      </w:docPartPr>
      <w:docPartBody>
        <w:p w:rsidR="00E37E33" w:rsidRDefault="002F2FDC" w:rsidP="002F2FDC">
          <w:pPr>
            <w:pStyle w:val="DDE64F84CA1D435F91E92427EA3469E9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267F9EFBF4A74C198C367D91E9241A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F42AE21-1522-4A9E-8A75-6AB3ABFA27D6}"/>
      </w:docPartPr>
      <w:docPartBody>
        <w:p w:rsidR="00E37E33" w:rsidRDefault="002F2FDC" w:rsidP="002F2FDC">
          <w:pPr>
            <w:pStyle w:val="267F9EFBF4A74C198C367D91E9241AC7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AECA0EB1ABBD471192F20177034F25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041026-5FDD-4911-9F9E-FF5BD0E55352}"/>
      </w:docPartPr>
      <w:docPartBody>
        <w:p w:rsidR="00E37E33" w:rsidRDefault="002F2FDC" w:rsidP="002F2FDC">
          <w:pPr>
            <w:pStyle w:val="AECA0EB1ABBD471192F20177034F2571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A32468D11D5F4A0AA4DC79D87FAC322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3C8411-4538-4ECE-9C05-D9575685D0C7}"/>
      </w:docPartPr>
      <w:docPartBody>
        <w:p w:rsidR="00E37E33" w:rsidRDefault="002F2FDC" w:rsidP="002F2FDC">
          <w:pPr>
            <w:pStyle w:val="A32468D11D5F4A0AA4DC79D87FAC3221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CA8C1851B48B46E3B9DF25001BDF6F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9D55D98-256D-4F6B-9B60-E2C308EEBBF0}"/>
      </w:docPartPr>
      <w:docPartBody>
        <w:p w:rsidR="00E37E33" w:rsidRDefault="002F2FDC" w:rsidP="002F2FDC">
          <w:pPr>
            <w:pStyle w:val="CA8C1851B48B46E3B9DF25001BDF6F25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1F9D84EAA6C24AC49F312E84C8AA675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F0B8D9C-3755-46F2-BA78-0759D33F5AD8}"/>
      </w:docPartPr>
      <w:docPartBody>
        <w:p w:rsidR="00E37E33" w:rsidRDefault="002F2FDC" w:rsidP="002F2FDC">
          <w:pPr>
            <w:pStyle w:val="1F9D84EAA6C24AC49F312E84C8AA6753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FBED01D1D70C4D8AB5EF88F2BDF827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E7501CE-BE10-408F-8E4C-C0F7C6D5B0E6}"/>
      </w:docPartPr>
      <w:docPartBody>
        <w:p w:rsidR="00E37E33" w:rsidRDefault="002F2FDC" w:rsidP="002F2FDC">
          <w:pPr>
            <w:pStyle w:val="FBED01D1D70C4D8AB5EF88F2BDF827A11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DE3D257C817548BE97A46D99FBC14BF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41D6D3-F4CE-4FAB-A4CB-9C00F60382A3}"/>
      </w:docPartPr>
      <w:docPartBody>
        <w:p w:rsidR="00E37E33" w:rsidRDefault="002F2FDC" w:rsidP="002F2FDC">
          <w:pPr>
            <w:pStyle w:val="DE3D257C817548BE97A46D99FBC14BF2"/>
          </w:pPr>
          <w:r>
            <w:rPr>
              <w:rStyle w:val="Tekstvantijdelijkeaanduiding"/>
            </w:rPr>
            <w:t>Ja/nee? Indien ja &gt;&gt; hieronder invullen</w:t>
          </w:r>
        </w:p>
      </w:docPartBody>
    </w:docPart>
    <w:docPart>
      <w:docPartPr>
        <w:name w:val="B91326BED9554509AAAAFC9468F7ED5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46A2137-A6BC-43D4-A555-D9CB98CE4CB6}"/>
      </w:docPartPr>
      <w:docPartBody>
        <w:p w:rsidR="00E37E33" w:rsidRDefault="002F2FDC" w:rsidP="002F2FDC">
          <w:pPr>
            <w:pStyle w:val="B91326BED9554509AAAAFC9468F7ED5A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D4A4A360DEBC46E88740D8C7C5CB8A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6B8CF3-8E4E-4B36-BD8B-DE2AD9CB09CF}"/>
      </w:docPartPr>
      <w:docPartBody>
        <w:p w:rsidR="00E37E33" w:rsidRDefault="002F2FDC" w:rsidP="002F2FDC">
          <w:pPr>
            <w:pStyle w:val="D4A4A360DEBC46E88740D8C7C5CB8A05"/>
          </w:pPr>
          <w:r w:rsidRPr="00053A37">
            <w:rPr>
              <w:rStyle w:val="Tekstvantijdelijkeaanduiding"/>
            </w:rPr>
            <w:t>Klik om tekst in te voeren.</w:t>
          </w:r>
        </w:p>
      </w:docPartBody>
    </w:docPart>
    <w:docPart>
      <w:docPartPr>
        <w:name w:val="7A6E987F253F46F2A2F2F24F07F01F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3515D76-F7DC-44F3-A078-F6C12265B4A7}"/>
      </w:docPartPr>
      <w:docPartBody>
        <w:p w:rsidR="00E37E33" w:rsidRDefault="002F2FDC" w:rsidP="002F2FDC">
          <w:pPr>
            <w:pStyle w:val="7A6E987F253F46F2A2F2F24F07F01FF5"/>
          </w:pPr>
          <w:r>
            <w:rPr>
              <w:rStyle w:val="Tekstvantijdelijkeaanduiding"/>
            </w:rPr>
            <w:t>xx.xxx.xxx</w:t>
          </w:r>
        </w:p>
      </w:docPartBody>
    </w:docPart>
    <w:docPart>
      <w:docPartPr>
        <w:name w:val="B0FAF81C403E4C4A86ABB28FFDD822A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6C79D3B-0A3B-4702-9804-116A9BE90E40}"/>
      </w:docPartPr>
      <w:docPartBody>
        <w:p w:rsidR="00E37E33" w:rsidRDefault="002F2FDC" w:rsidP="002F2FDC">
          <w:pPr>
            <w:pStyle w:val="B0FAF81C403E4C4A86ABB28FFDD822A2"/>
          </w:pPr>
          <w:r>
            <w:rPr>
              <w:rStyle w:val="Tekstvantijdelijkeaanduiding"/>
            </w:rPr>
            <w:t>xx.xxx.xxx</w:t>
          </w:r>
        </w:p>
      </w:docPartBody>
    </w:docPart>
    <w:docPart>
      <w:docPartPr>
        <w:name w:val="F398CD08AFCC465591A7379A1260AD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AFA2EDF-93BC-4109-B9D8-BDB1564341A7}"/>
      </w:docPartPr>
      <w:docPartBody>
        <w:p w:rsidR="00E37E33" w:rsidRDefault="002F2FDC" w:rsidP="002F2FDC">
          <w:pPr>
            <w:pStyle w:val="F398CD08AFCC465591A7379A1260ADB3"/>
          </w:pPr>
          <w:r>
            <w:rPr>
              <w:rStyle w:val="Tekstvantijdelijkeaanduiding"/>
            </w:rPr>
            <w:t>xx.xxx.xxx</w:t>
          </w:r>
        </w:p>
      </w:docPartBody>
    </w:docPart>
    <w:docPart>
      <w:docPartPr>
        <w:name w:val="FD9E8D3355AB4EB9AAF960AC146DB0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BF7E2E6-0829-4783-9824-C418792DB4C9}"/>
      </w:docPartPr>
      <w:docPartBody>
        <w:p w:rsidR="00E37E33" w:rsidRDefault="002F2FDC" w:rsidP="002F2FDC">
          <w:pPr>
            <w:pStyle w:val="FD9E8D3355AB4EB9AAF960AC146DB039"/>
          </w:pPr>
          <w:r>
            <w:rPr>
              <w:rStyle w:val="Tekstvantijdelijkeaanduiding"/>
            </w:rPr>
            <w:t>xx.xxx.xxx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FDC"/>
    <w:rsid w:val="002F2FDC"/>
    <w:rsid w:val="00E3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2F2FDC"/>
    <w:rPr>
      <w:color w:val="808080"/>
    </w:rPr>
  </w:style>
  <w:style w:type="paragraph" w:customStyle="1" w:styleId="4DC33758FEC24416887F024093E83409">
    <w:name w:val="4DC33758FEC24416887F024093E83409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780E3BDCA3D44DBA9A8E0193AD93EF53">
    <w:name w:val="780E3BDCA3D44DBA9A8E0193AD93EF53"/>
    <w:rsid w:val="002F2FDC"/>
  </w:style>
  <w:style w:type="paragraph" w:customStyle="1" w:styleId="5496742B610042A798F8DC3BC9C237F5">
    <w:name w:val="5496742B610042A798F8DC3BC9C237F5"/>
    <w:rsid w:val="002F2FDC"/>
  </w:style>
  <w:style w:type="paragraph" w:customStyle="1" w:styleId="044BEDBC667B4C808DB3C4BF2275D3F9">
    <w:name w:val="044BEDBC667B4C808DB3C4BF2275D3F9"/>
    <w:rsid w:val="002F2FDC"/>
  </w:style>
  <w:style w:type="paragraph" w:customStyle="1" w:styleId="B244D030DA6F49BDAE786803A26739DB">
    <w:name w:val="B244D030DA6F49BDAE786803A26739DB"/>
    <w:rsid w:val="002F2FDC"/>
  </w:style>
  <w:style w:type="paragraph" w:customStyle="1" w:styleId="3E04323C7CA645E38D6579AA26F01B71">
    <w:name w:val="3E04323C7CA645E38D6579AA26F01B71"/>
    <w:rsid w:val="002F2FDC"/>
  </w:style>
  <w:style w:type="paragraph" w:customStyle="1" w:styleId="597517ABAF7D46698C694093888F48DE">
    <w:name w:val="597517ABAF7D46698C694093888F48DE"/>
    <w:rsid w:val="002F2FDC"/>
  </w:style>
  <w:style w:type="paragraph" w:customStyle="1" w:styleId="8A12A2E844F142799DDB22A461BCD921">
    <w:name w:val="8A12A2E844F142799DDB22A461BCD921"/>
    <w:rsid w:val="002F2FDC"/>
  </w:style>
  <w:style w:type="paragraph" w:customStyle="1" w:styleId="43CDBD388DA044C982622E64C8699AC2">
    <w:name w:val="43CDBD388DA044C982622E64C8699AC2"/>
    <w:rsid w:val="002F2FDC"/>
  </w:style>
  <w:style w:type="paragraph" w:customStyle="1" w:styleId="EAA3E625EB8E4361A29FFC51D3A55D08">
    <w:name w:val="EAA3E625EB8E4361A29FFC51D3A55D08"/>
    <w:rsid w:val="002F2FDC"/>
  </w:style>
  <w:style w:type="paragraph" w:customStyle="1" w:styleId="AC56DF3684B0444A9F007C0A9235198F">
    <w:name w:val="AC56DF3684B0444A9F007C0A9235198F"/>
    <w:rsid w:val="002F2FDC"/>
  </w:style>
  <w:style w:type="paragraph" w:customStyle="1" w:styleId="4986AE19AD644569A332DBDB41AAAF35">
    <w:name w:val="4986AE19AD644569A332DBDB41AAAF35"/>
    <w:rsid w:val="002F2FDC"/>
  </w:style>
  <w:style w:type="paragraph" w:customStyle="1" w:styleId="10424C3977A040A3B1BC7E7928C01AB8">
    <w:name w:val="10424C3977A040A3B1BC7E7928C01AB8"/>
    <w:rsid w:val="002F2FDC"/>
  </w:style>
  <w:style w:type="paragraph" w:customStyle="1" w:styleId="2390243B3DA1479EB88BCFE68DB3D7A2">
    <w:name w:val="2390243B3DA1479EB88BCFE68DB3D7A2"/>
    <w:rsid w:val="002F2FDC"/>
  </w:style>
  <w:style w:type="paragraph" w:customStyle="1" w:styleId="CF29AE7795C2401BB7F268B4FDD9E6B5">
    <w:name w:val="CF29AE7795C2401BB7F268B4FDD9E6B5"/>
    <w:rsid w:val="002F2FDC"/>
  </w:style>
  <w:style w:type="paragraph" w:customStyle="1" w:styleId="4E925808431D406B9ABE1CD2072327EB">
    <w:name w:val="4E925808431D406B9ABE1CD2072327EB"/>
    <w:rsid w:val="002F2FDC"/>
  </w:style>
  <w:style w:type="paragraph" w:customStyle="1" w:styleId="597517ABAF7D46698C694093888F48DE1">
    <w:name w:val="597517ABAF7D46698C694093888F48DE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8A12A2E844F142799DDB22A461BCD9211">
    <w:name w:val="8A12A2E844F142799DDB22A461BCD92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3CDBD388DA044C982622E64C8699AC21">
    <w:name w:val="43CDBD388DA044C982622E64C8699AC2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044BEDBC667B4C808DB3C4BF2275D3F91">
    <w:name w:val="044BEDBC667B4C808DB3C4BF2275D3F9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244D030DA6F49BDAE786803A26739DB1">
    <w:name w:val="B244D030DA6F49BDAE786803A26739DB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3E04323C7CA645E38D6579AA26F01B711">
    <w:name w:val="3E04323C7CA645E38D6579AA26F01B7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EAA3E625EB8E4361A29FFC51D3A55D081">
    <w:name w:val="EAA3E625EB8E4361A29FFC51D3A55D08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C56DF3684B0444A9F007C0A9235198F1">
    <w:name w:val="AC56DF3684B0444A9F007C0A9235198F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2390243B3DA1479EB88BCFE68DB3D7A21">
    <w:name w:val="2390243B3DA1479EB88BCFE68DB3D7A2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CF29AE7795C2401BB7F268B4FDD9E6B51">
    <w:name w:val="CF29AE7795C2401BB7F268B4FDD9E6B5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E925808431D406B9ABE1CD2072327EB1">
    <w:name w:val="4E925808431D406B9ABE1CD2072327EB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6CF85A7F11B24DADABEB49C58ACABA5A">
    <w:name w:val="6CF85A7F11B24DADABEB49C58ACABA5A"/>
    <w:rsid w:val="002F2FDC"/>
  </w:style>
  <w:style w:type="paragraph" w:customStyle="1" w:styleId="5620F957733E464D839A8318F383FBEE">
    <w:name w:val="5620F957733E464D839A8318F383FBEE"/>
    <w:rsid w:val="002F2FDC"/>
  </w:style>
  <w:style w:type="paragraph" w:customStyle="1" w:styleId="7948849A20DE42F39BC70DB85854FA7A">
    <w:name w:val="7948849A20DE42F39BC70DB85854FA7A"/>
    <w:rsid w:val="002F2FDC"/>
  </w:style>
  <w:style w:type="paragraph" w:customStyle="1" w:styleId="BC861EF948F94872A87095C69AD81B95">
    <w:name w:val="BC861EF948F94872A87095C69AD81B95"/>
    <w:rsid w:val="002F2FDC"/>
  </w:style>
  <w:style w:type="paragraph" w:customStyle="1" w:styleId="BFC520B1C93E4C32B87A637A25C39AB4">
    <w:name w:val="BFC520B1C93E4C32B87A637A25C39AB4"/>
    <w:rsid w:val="002F2FDC"/>
  </w:style>
  <w:style w:type="paragraph" w:customStyle="1" w:styleId="8FEAF9705E254CAF95BCA7F80BABBDD4">
    <w:name w:val="8FEAF9705E254CAF95BCA7F80BABBDD4"/>
    <w:rsid w:val="002F2FDC"/>
  </w:style>
  <w:style w:type="paragraph" w:customStyle="1" w:styleId="28700F3241BC4CB2AD0884F3AE123BBF">
    <w:name w:val="28700F3241BC4CB2AD0884F3AE123BBF"/>
    <w:rsid w:val="002F2FDC"/>
  </w:style>
  <w:style w:type="paragraph" w:customStyle="1" w:styleId="DDE64F84CA1D435F91E92427EA3469E9">
    <w:name w:val="DDE64F84CA1D435F91E92427EA3469E9"/>
    <w:rsid w:val="002F2FDC"/>
  </w:style>
  <w:style w:type="paragraph" w:customStyle="1" w:styleId="267F9EFBF4A74C198C367D91E9241AC7">
    <w:name w:val="267F9EFBF4A74C198C367D91E9241AC7"/>
    <w:rsid w:val="002F2FDC"/>
  </w:style>
  <w:style w:type="paragraph" w:customStyle="1" w:styleId="AECA0EB1ABBD471192F20177034F2571">
    <w:name w:val="AECA0EB1ABBD471192F20177034F2571"/>
    <w:rsid w:val="002F2FDC"/>
  </w:style>
  <w:style w:type="paragraph" w:customStyle="1" w:styleId="A32468D11D5F4A0AA4DC79D87FAC3221">
    <w:name w:val="A32468D11D5F4A0AA4DC79D87FAC3221"/>
    <w:rsid w:val="002F2FDC"/>
  </w:style>
  <w:style w:type="paragraph" w:customStyle="1" w:styleId="ACE5B2214E484BAAA4FA155306880EAA">
    <w:name w:val="ACE5B2214E484BAAA4FA155306880EAA"/>
    <w:rsid w:val="002F2FDC"/>
  </w:style>
  <w:style w:type="paragraph" w:customStyle="1" w:styleId="28923C3809D2404982C1146FA9D4AF95">
    <w:name w:val="28923C3809D2404982C1146FA9D4AF95"/>
    <w:rsid w:val="002F2FDC"/>
  </w:style>
  <w:style w:type="paragraph" w:customStyle="1" w:styleId="4523098EB0D748CF97D5B10F14C56E6B">
    <w:name w:val="4523098EB0D748CF97D5B10F14C56E6B"/>
    <w:rsid w:val="002F2FDC"/>
  </w:style>
  <w:style w:type="paragraph" w:customStyle="1" w:styleId="1F334791ECBA45F9AEEBEF729859E036">
    <w:name w:val="1F334791ECBA45F9AEEBEF729859E036"/>
    <w:rsid w:val="002F2FDC"/>
  </w:style>
  <w:style w:type="paragraph" w:customStyle="1" w:styleId="CA8C1851B48B46E3B9DF25001BDF6F25">
    <w:name w:val="CA8C1851B48B46E3B9DF25001BDF6F25"/>
    <w:rsid w:val="002F2FDC"/>
  </w:style>
  <w:style w:type="paragraph" w:customStyle="1" w:styleId="1F9D84EAA6C24AC49F312E84C8AA6753">
    <w:name w:val="1F9D84EAA6C24AC49F312E84C8AA6753"/>
    <w:rsid w:val="002F2FDC"/>
  </w:style>
  <w:style w:type="paragraph" w:customStyle="1" w:styleId="0E8E95434B0F4DF68179120D7D375C4C">
    <w:name w:val="0E8E95434B0F4DF68179120D7D375C4C"/>
    <w:rsid w:val="002F2FDC"/>
  </w:style>
  <w:style w:type="paragraph" w:customStyle="1" w:styleId="FBED01D1D70C4D8AB5EF88F2BDF827A1">
    <w:name w:val="FBED01D1D70C4D8AB5EF88F2BDF827A1"/>
    <w:rsid w:val="002F2FDC"/>
  </w:style>
  <w:style w:type="paragraph" w:customStyle="1" w:styleId="597517ABAF7D46698C694093888F48DE2">
    <w:name w:val="597517ABAF7D46698C694093888F48DE2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6CF85A7F11B24DADABEB49C58ACABA5A1">
    <w:name w:val="6CF85A7F11B24DADABEB49C58ACABA5A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7948849A20DE42F39BC70DB85854FA7A1">
    <w:name w:val="7948849A20DE42F39BC70DB85854FA7A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C861EF948F94872A87095C69AD81B951">
    <w:name w:val="BC861EF948F94872A87095C69AD81B95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FC520B1C93E4C32B87A637A25C39AB41">
    <w:name w:val="BFC520B1C93E4C32B87A637A25C39AB4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8FEAF9705E254CAF95BCA7F80BABBDD41">
    <w:name w:val="8FEAF9705E254CAF95BCA7F80BABBDD4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DDE64F84CA1D435F91E92427EA3469E91">
    <w:name w:val="DDE64F84CA1D435F91E92427EA3469E9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267F9EFBF4A74C198C367D91E9241AC71">
    <w:name w:val="267F9EFBF4A74C198C367D91E9241AC7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ECA0EB1ABBD471192F20177034F25711">
    <w:name w:val="AECA0EB1ABBD471192F20177034F257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32468D11D5F4A0AA4DC79D87FAC32211">
    <w:name w:val="A32468D11D5F4A0AA4DC79D87FAC322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4E925808431D406B9ABE1CD2072327EB2">
    <w:name w:val="4E925808431D406B9ABE1CD2072327EB2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ACE5B2214E484BAAA4FA155306880EAA1">
    <w:name w:val="ACE5B2214E484BAAA4FA155306880EAA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CA8C1851B48B46E3B9DF25001BDF6F251">
    <w:name w:val="CA8C1851B48B46E3B9DF25001BDF6F25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1F9D84EAA6C24AC49F312E84C8AA67531">
    <w:name w:val="1F9D84EAA6C24AC49F312E84C8AA6753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FBED01D1D70C4D8AB5EF88F2BDF827A11">
    <w:name w:val="FBED01D1D70C4D8AB5EF88F2BDF827A11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DE3D257C817548BE97A46D99FBC14BF2">
    <w:name w:val="DE3D257C817548BE97A46D99FBC14BF2"/>
    <w:rsid w:val="002F2FDC"/>
    <w:pPr>
      <w:spacing w:after="0" w:line="280" w:lineRule="atLeast"/>
    </w:pPr>
    <w:rPr>
      <w:rFonts w:ascii="Corbel" w:eastAsia="Calibri" w:hAnsi="Corbel" w:cs="Times New Roman"/>
      <w:sz w:val="21"/>
      <w:szCs w:val="21"/>
      <w:lang w:eastAsia="en-US"/>
    </w:rPr>
  </w:style>
  <w:style w:type="paragraph" w:customStyle="1" w:styleId="B91326BED9554509AAAAFC9468F7ED5A">
    <w:name w:val="B91326BED9554509AAAAFC9468F7ED5A"/>
    <w:rsid w:val="002F2FDC"/>
  </w:style>
  <w:style w:type="paragraph" w:customStyle="1" w:styleId="D4A4A360DEBC46E88740D8C7C5CB8A05">
    <w:name w:val="D4A4A360DEBC46E88740D8C7C5CB8A05"/>
    <w:rsid w:val="002F2FDC"/>
  </w:style>
  <w:style w:type="paragraph" w:customStyle="1" w:styleId="7EC442FDA5594B879ABBDE50C91163F9">
    <w:name w:val="7EC442FDA5594B879ABBDE50C91163F9"/>
    <w:rsid w:val="002F2FDC"/>
  </w:style>
  <w:style w:type="paragraph" w:customStyle="1" w:styleId="60C0A46C737D4BAFAFCE110D5A5497AE">
    <w:name w:val="60C0A46C737D4BAFAFCE110D5A5497AE"/>
    <w:rsid w:val="002F2FDC"/>
  </w:style>
  <w:style w:type="paragraph" w:customStyle="1" w:styleId="A0FAF823687547A8B2A6C9D6DDE3639C">
    <w:name w:val="A0FAF823687547A8B2A6C9D6DDE3639C"/>
    <w:rsid w:val="002F2FDC"/>
  </w:style>
  <w:style w:type="paragraph" w:customStyle="1" w:styleId="7A6E987F253F46F2A2F2F24F07F01FF5">
    <w:name w:val="7A6E987F253F46F2A2F2F24F07F01FF5"/>
    <w:rsid w:val="002F2FDC"/>
  </w:style>
  <w:style w:type="paragraph" w:customStyle="1" w:styleId="B0FAF81C403E4C4A86ABB28FFDD822A2">
    <w:name w:val="B0FAF81C403E4C4A86ABB28FFDD822A2"/>
    <w:rsid w:val="002F2FDC"/>
  </w:style>
  <w:style w:type="paragraph" w:customStyle="1" w:styleId="F398CD08AFCC465591A7379A1260ADB3">
    <w:name w:val="F398CD08AFCC465591A7379A1260ADB3"/>
    <w:rsid w:val="002F2FDC"/>
  </w:style>
  <w:style w:type="paragraph" w:customStyle="1" w:styleId="FD9E8D3355AB4EB9AAF960AC146DB039">
    <w:name w:val="FD9E8D3355AB4EB9AAF960AC146DB039"/>
    <w:rsid w:val="002F2F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AE53D0F76268EA40BE2A6E55294F3E89" ma:contentTypeVersion="6" ma:contentTypeDescription="Nieuw tekstdocument" ma:contentTypeScope="" ma:versionID="bef6fd77c4e40817130c779b440543b9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5e3b5c0a7153c31bbd5321c87ded4f49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84c4c62d-4576-4090-9dea-d78f366d602f}" ma:internalName="TaxCatchAll" ma:showField="CatchAllData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84c4c62d-4576-4090-9dea-d78f366d602f}" ma:internalName="TaxCatchAllLabel" ma:readOnly="true" ma:showField="CatchAllDataLabel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109496-d0c2-46b9-9a52-e807558d28d6}" ma:internalName="Subdossier" ma:readOnly="false" ma:showField="Title" ma:web="d2a22917-e548-4732-b177-470a2f0ca9de">
      <xsd:simpleType>
        <xsd:restriction base="dms:Lookup"/>
      </xsd:simpleType>
    </xsd:element>
    <xsd:element name="Trefwoord" ma:index="34" nillable="true" ma:displayName="Trefwoord" ma:list="{0eab1429-453d-4125-9ade-864fa3fa0981}" ma:internalName="Trefwoord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8d36b82f-567a-46c8-8c3e-a1b7614c807d}" ma:internalName="Subcategorie" ma:showField="Title" ma:web="d2a22917-e548-4732-b177-470a2f0ca9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d89e6b0f-8492-4ef2-98aa-3cbcb5f453d1">Kabinet</Vertrouwelijkheid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A.V.V. Zeeburgia</TermName>
          <TermId xmlns="http://schemas.microsoft.com/office/infopath/2007/PartnerControls">824d6294-4579-4b47-a5b0-c3d4bfbcf083</TermId>
        </TermInfo>
      </Terms>
    </Opdrachtgever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ThemaTaxHTField0 xmlns="24208f1f-3bb4-4eaf-b5c9-ce49ab2d3c99">
      <Terms xmlns="http://schemas.microsoft.com/office/infopath/2007/PartnerControls"/>
    </ThemaTaxHTField0>
    <DocumentthemaTaxHTField0 xmlns="c240a158-e83d-4ca8-a1ab-448c5bb1d0f2">
      <Terms xmlns="http://schemas.microsoft.com/office/infopath/2007/PartnerControls"/>
    </DocumentthemaTaxHTField0>
    <TaxCatchAll xmlns="8e4831cc-e922-4902-8a5b-6728a426b330">
      <Value>5</Value>
      <Value>4</Value>
      <Value>3</Value>
      <Value>2</Value>
    </TaxCatchAll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PMB Amsterdam Bouw Site WebTemplate</Projectomschrijving>
    <DocumentlabelPMBTaxHTField0 xmlns="8e4831cc-e922-4902-8a5b-6728a426b330">
      <Terms xmlns="http://schemas.microsoft.com/office/infopath/2007/PartnerControls"/>
    </DocumentlabelPMBTaxHTField0>
    <Projectnaam xmlns="d89e6b0f-8492-4ef2-98aa-3cbcb5f453d1">AICS South East</Projectnaam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Subdossier xmlns="8e4831cc-e922-4902-8a5b-6728a426b330" xsi:nil="true"/>
    <Basisdocument xmlns="24208f1f-3bb4-4eaf-b5c9-ce49ab2d3c99">false</Basisdocument>
    <Trefwoord xmlns="8e4831cc-e922-4902-8a5b-6728a426b330"/>
    <Projectnummer xmlns="d89e6b0f-8492-4ef2-98aa-3cbcb5f453d1" xsi:nil="true"/>
    <Subcategorie xmlns="8e4831cc-e922-4902-8a5b-6728a426b330"/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7A77092F-0C53-4CA7-91E5-FD4F57783CD6}"/>
</file>

<file path=customXml/itemProps2.xml><?xml version="1.0" encoding="utf-8"?>
<ds:datastoreItem xmlns:ds="http://schemas.openxmlformats.org/officeDocument/2006/customXml" ds:itemID="{7BBC8689-F6AF-474D-A7F1-B37DC000D1BE}"/>
</file>

<file path=customXml/itemProps3.xml><?xml version="1.0" encoding="utf-8"?>
<ds:datastoreItem xmlns:ds="http://schemas.openxmlformats.org/officeDocument/2006/customXml" ds:itemID="{559F49F5-51DF-47C3-9BA6-D6BCD307A6FA}"/>
</file>

<file path=customXml/itemProps4.xml><?xml version="1.0" encoding="utf-8"?>
<ds:datastoreItem xmlns:ds="http://schemas.openxmlformats.org/officeDocument/2006/customXml" ds:itemID="{B6FA537C-1618-4D27-8570-9F60C1BBB28E}"/>
</file>

<file path=customXml/itemProps5.xml><?xml version="1.0" encoding="utf-8"?>
<ds:datastoreItem xmlns:ds="http://schemas.openxmlformats.org/officeDocument/2006/customXml" ds:itemID="{57AC48FD-6A78-4362-B1C3-C60C8D0FF0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390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Valentijn, Lukas</cp:lastModifiedBy>
  <cp:revision>8</cp:revision>
  <dcterms:created xsi:type="dcterms:W3CDTF">2020-12-21T16:47:00Z</dcterms:created>
  <dcterms:modified xsi:type="dcterms:W3CDTF">2020-12-23T10:40:00Z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drachtgever">
    <vt:lpwstr>3;#A.V.V. Zeeburgia|824d6294-4579-4b47-a5b0-c3d4bfbcf083</vt:lpwstr>
  </property>
  <property fmtid="{D5CDD505-2E9C-101B-9397-08002B2CF9AE}" pid="3" name="Projectlocatie">
    <vt:lpwstr>5;#Amsterdam|adbe134c-bf4e-4f23-9e83-f44da7add0a6</vt:lpwstr>
  </property>
  <property fmtid="{D5CDD505-2E9C-101B-9397-08002B2CF9AE}" pid="4" name="Projectstatus">
    <vt:lpwstr>4;#Uitvoering|cbf6b336-1d0b-4374-a4c6-4c5f7e693613</vt:lpwstr>
  </property>
  <property fmtid="{D5CDD505-2E9C-101B-9397-08002B2CF9AE}" pid="5" name="Thema">
    <vt:lpwstr/>
  </property>
  <property fmtid="{D5CDD505-2E9C-101B-9397-08002B2CF9AE}" pid="6" name="ContentTypeId">
    <vt:lpwstr>0x010100A43BF51D1C39A442B0DC53312CB36ACA2C00AE53D0F76268EA40BE2A6E55294F3E89</vt:lpwstr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</Properties>
</file>